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CDE62" w14:textId="77777777" w:rsidR="007816A9" w:rsidRDefault="00000000">
      <w:pPr>
        <w:pStyle w:val="Heading1"/>
      </w:pPr>
      <w:r>
        <w:t>Fintech Project Management Data Challenge</w:t>
      </w:r>
    </w:p>
    <w:p w14:paraId="45EC3EBA" w14:textId="77777777" w:rsidR="007816A9" w:rsidRDefault="00000000">
      <w:r>
        <w:t>In this data challenge, you will work with a Fintech Project Management Dataset from a company that develops and delivers innovative payment solutions across Europe. The dataset captures how product development projects (such as digital wallets, tap-to-pay systems, and online payment APIs) are planned, executed, and monitored.</w:t>
      </w:r>
    </w:p>
    <w:p w14:paraId="132F396B" w14:textId="77777777" w:rsidR="007816A9" w:rsidRDefault="00000000">
      <w:r>
        <w:t>It includes information about projects, tasks, employees, departments, and milestones, showing how time, cost, and resources are managed throughout the fintech product development lifecycle.</w:t>
      </w:r>
    </w:p>
    <w:p w14:paraId="15BA7B2A" w14:textId="77777777" w:rsidR="007816A9" w:rsidRDefault="00000000">
      <w:r>
        <w:t>Your goal is to analyze this data to identify insights that improve project delivery efficiency, resource allocation, and overall performance in payment solution development.</w:t>
      </w:r>
    </w:p>
    <w:p w14:paraId="2E13C410" w14:textId="77777777" w:rsidR="007816A9" w:rsidRDefault="00000000">
      <w:pPr>
        <w:pStyle w:val="Heading2"/>
      </w:pPr>
      <w:r>
        <w:t>Use Case &amp; Main Goal</w:t>
      </w:r>
    </w:p>
    <w:p w14:paraId="4755706E" w14:textId="77777777" w:rsidR="007816A9" w:rsidRDefault="00000000">
      <w:r>
        <w:t>Fintech companies often manage multiple projects at the same time, each with different goals, budgets, and deadlines. The main challenge is understanding how data can help manage these projects more effectively and ensure payment products are delivered on time and within budget.</w:t>
      </w:r>
    </w:p>
    <w:p w14:paraId="33C704E7" w14:textId="77777777" w:rsidR="007816A9" w:rsidRDefault="00000000">
      <w:r>
        <w:t>In this challenge, you will use the dataset to:</w:t>
      </w:r>
    </w:p>
    <w:p w14:paraId="7513DCB2" w14:textId="77777777" w:rsidR="007816A9" w:rsidRDefault="00000000" w:rsidP="00016612">
      <w:pPr>
        <w:pStyle w:val="ListBullet"/>
        <w:numPr>
          <w:ilvl w:val="0"/>
          <w:numId w:val="0"/>
        </w:numPr>
      </w:pPr>
      <w:r>
        <w:t>• Track project progress, budgets, and completion rates.</w:t>
      </w:r>
    </w:p>
    <w:p w14:paraId="16067D25" w14:textId="77777777" w:rsidR="007816A9" w:rsidRDefault="00000000" w:rsidP="00016612">
      <w:pPr>
        <w:pStyle w:val="ListBullet"/>
        <w:numPr>
          <w:ilvl w:val="0"/>
          <w:numId w:val="0"/>
        </w:numPr>
      </w:pPr>
      <w:r>
        <w:t>• Compare planned versus actual hours and costs.</w:t>
      </w:r>
    </w:p>
    <w:p w14:paraId="11FBBE40" w14:textId="77777777" w:rsidR="007816A9" w:rsidRDefault="00000000" w:rsidP="00016612">
      <w:pPr>
        <w:pStyle w:val="ListBullet"/>
        <w:numPr>
          <w:ilvl w:val="0"/>
          <w:numId w:val="0"/>
        </w:numPr>
      </w:pPr>
      <w:r>
        <w:t>• Identify departments or regions that perform most efficiently.</w:t>
      </w:r>
    </w:p>
    <w:p w14:paraId="01BE4D82" w14:textId="77777777" w:rsidR="007816A9" w:rsidRDefault="00000000" w:rsidP="00016612">
      <w:pPr>
        <w:pStyle w:val="ListBullet"/>
        <w:numPr>
          <w:ilvl w:val="0"/>
          <w:numId w:val="0"/>
        </w:numPr>
      </w:pPr>
      <w:r>
        <w:t>• Understand how experience level and hourly rates affect costs.</w:t>
      </w:r>
    </w:p>
    <w:p w14:paraId="7CB026CD" w14:textId="77777777" w:rsidR="007816A9" w:rsidRDefault="00000000" w:rsidP="00016612">
      <w:pPr>
        <w:pStyle w:val="ListBullet"/>
        <w:numPr>
          <w:ilvl w:val="0"/>
          <w:numId w:val="0"/>
        </w:numPr>
      </w:pPr>
      <w:r>
        <w:t>• Detect workflow issues such as frequent 'On Hold' or 'Review Required' tasks.</w:t>
      </w:r>
    </w:p>
    <w:p w14:paraId="0CCD779F" w14:textId="77777777" w:rsidR="007816A9" w:rsidRDefault="00000000">
      <w:r>
        <w:t>Your findings will support better planning, cost management, and resource optimization across fintech product development projects.</w:t>
      </w:r>
    </w:p>
    <w:p w14:paraId="4172BD98" w14:textId="1735899F" w:rsidR="007816A9" w:rsidRDefault="00000000">
      <w:pPr>
        <w:pStyle w:val="Heading2"/>
      </w:pPr>
      <w:r>
        <w:t>Questions to Explore</w:t>
      </w:r>
      <w:r w:rsidR="00016612">
        <w:t xml:space="preserve"> (Optional)</w:t>
      </w:r>
    </w:p>
    <w:p w14:paraId="69E037D9" w14:textId="77777777" w:rsidR="007816A9" w:rsidRDefault="00000000" w:rsidP="00016612">
      <w:pPr>
        <w:pStyle w:val="ListBullet"/>
        <w:numPr>
          <w:ilvl w:val="0"/>
          <w:numId w:val="0"/>
        </w:numPr>
      </w:pPr>
      <w:r>
        <w:t>• Which projects are progressing as planned, and which are at risk of delay or overspending?</w:t>
      </w:r>
    </w:p>
    <w:p w14:paraId="59CB728C" w14:textId="77777777" w:rsidR="007816A9" w:rsidRDefault="00000000" w:rsidP="00016612">
      <w:pPr>
        <w:pStyle w:val="ListBullet"/>
        <w:numPr>
          <w:ilvl w:val="0"/>
          <w:numId w:val="0"/>
        </w:numPr>
      </w:pPr>
      <w:r>
        <w:t>• How do project duration, milestone completion, and task efficiency relate to success?</w:t>
      </w:r>
    </w:p>
    <w:p w14:paraId="6CF64238" w14:textId="77777777" w:rsidR="007816A9" w:rsidRDefault="00000000" w:rsidP="00016612">
      <w:pPr>
        <w:pStyle w:val="ListBullet"/>
        <w:numPr>
          <w:ilvl w:val="0"/>
          <w:numId w:val="0"/>
        </w:numPr>
      </w:pPr>
      <w:r>
        <w:t>• How do hourly rates and experience levels influence project cost and speed?</w:t>
      </w:r>
    </w:p>
    <w:p w14:paraId="3E57449F" w14:textId="77777777" w:rsidR="007816A9" w:rsidRDefault="00000000" w:rsidP="00016612">
      <w:pPr>
        <w:pStyle w:val="ListBullet"/>
        <w:numPr>
          <w:ilvl w:val="0"/>
          <w:numId w:val="0"/>
        </w:numPr>
      </w:pPr>
      <w:r>
        <w:t>• Are some departments or cities more consistent in meeting deadlines?</w:t>
      </w:r>
    </w:p>
    <w:p w14:paraId="34F05F5B" w14:textId="77777777" w:rsidR="007816A9" w:rsidRDefault="00000000" w:rsidP="00016612">
      <w:pPr>
        <w:pStyle w:val="ListBullet"/>
        <w:numPr>
          <w:ilvl w:val="0"/>
          <w:numId w:val="0"/>
        </w:numPr>
      </w:pPr>
      <w:r>
        <w:t>• What task statuses or phases most often cause delays or rework?</w:t>
      </w:r>
    </w:p>
    <w:p w14:paraId="0486E680" w14:textId="77777777" w:rsidR="007816A9" w:rsidRDefault="00000000" w:rsidP="00016612">
      <w:pPr>
        <w:pStyle w:val="ListBullet"/>
        <w:numPr>
          <w:ilvl w:val="0"/>
          <w:numId w:val="0"/>
        </w:numPr>
      </w:pPr>
      <w:r>
        <w:t>• Can early project data help predict delays or budget issues?</w:t>
      </w:r>
    </w:p>
    <w:p w14:paraId="46457811" w14:textId="77777777" w:rsidR="007816A9" w:rsidRDefault="00000000">
      <w:pPr>
        <w:pStyle w:val="Heading2"/>
      </w:pPr>
      <w:r>
        <w:t>Your Mission</w:t>
      </w:r>
    </w:p>
    <w:p w14:paraId="393FB65B" w14:textId="77777777" w:rsidR="007816A9" w:rsidRDefault="00000000">
      <w:r>
        <w:t>Use Power BI, Excel, or another analytics tool to:</w:t>
      </w:r>
    </w:p>
    <w:p w14:paraId="5C439175" w14:textId="15CB90C8" w:rsidR="007816A9" w:rsidRDefault="00000000" w:rsidP="00016612">
      <w:pPr>
        <w:pStyle w:val="ListBullet"/>
        <w:numPr>
          <w:ilvl w:val="0"/>
          <w:numId w:val="0"/>
        </w:numPr>
      </w:pPr>
      <w:r>
        <w:t xml:space="preserve">• Build data models connecting </w:t>
      </w:r>
      <w:r w:rsidR="00016612">
        <w:t>data tables</w:t>
      </w:r>
    </w:p>
    <w:p w14:paraId="27300B86" w14:textId="77777777" w:rsidR="007816A9" w:rsidRDefault="00000000" w:rsidP="00016612">
      <w:pPr>
        <w:pStyle w:val="ListBullet"/>
        <w:numPr>
          <w:ilvl w:val="0"/>
          <w:numId w:val="0"/>
        </w:numPr>
      </w:pPr>
      <w:r>
        <w:t>• Create performance metrics and KPIs.</w:t>
      </w:r>
    </w:p>
    <w:p w14:paraId="4885788B" w14:textId="23F9A4A4" w:rsidR="007816A9" w:rsidRDefault="00000000" w:rsidP="00016612">
      <w:pPr>
        <w:pStyle w:val="ListBullet"/>
        <w:numPr>
          <w:ilvl w:val="0"/>
          <w:numId w:val="0"/>
        </w:numPr>
      </w:pPr>
      <w:r>
        <w:lastRenderedPageBreak/>
        <w:t>• Design dashboards that highlight project success and improvement opportunities.</w:t>
      </w:r>
    </w:p>
    <w:sectPr w:rsidR="007816A9"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60573492">
    <w:abstractNumId w:val="8"/>
  </w:num>
  <w:num w:numId="2" w16cid:durableId="23554796">
    <w:abstractNumId w:val="6"/>
  </w:num>
  <w:num w:numId="3" w16cid:durableId="1745881174">
    <w:abstractNumId w:val="5"/>
  </w:num>
  <w:num w:numId="4" w16cid:durableId="1781606889">
    <w:abstractNumId w:val="4"/>
  </w:num>
  <w:num w:numId="5" w16cid:durableId="1385523317">
    <w:abstractNumId w:val="7"/>
  </w:num>
  <w:num w:numId="6" w16cid:durableId="1756781947">
    <w:abstractNumId w:val="3"/>
  </w:num>
  <w:num w:numId="7" w16cid:durableId="2133087019">
    <w:abstractNumId w:val="2"/>
  </w:num>
  <w:num w:numId="8" w16cid:durableId="224877097">
    <w:abstractNumId w:val="1"/>
  </w:num>
  <w:num w:numId="9" w16cid:durableId="241765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6612"/>
    <w:rsid w:val="00034616"/>
    <w:rsid w:val="0006063C"/>
    <w:rsid w:val="0015074B"/>
    <w:rsid w:val="0029639D"/>
    <w:rsid w:val="00326F90"/>
    <w:rsid w:val="007816A9"/>
    <w:rsid w:val="00AA1D8D"/>
    <w:rsid w:val="00B47730"/>
    <w:rsid w:val="00B97F17"/>
    <w:rsid w:val="00CB0664"/>
    <w:rsid w:val="00DA5E1A"/>
    <w:rsid w:val="00F4362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2A6072"/>
  <w14:defaultImageDpi w14:val="300"/>
  <w15:docId w15:val="{CC1B94D3-1B76-443D-9ECD-A76002036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1934</Characters>
  <Application>Microsoft Office Word</Application>
  <DocSecurity>0</DocSecurity>
  <Lines>35</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Aleksandra Ribaka</cp:lastModifiedBy>
  <cp:revision>2</cp:revision>
  <dcterms:created xsi:type="dcterms:W3CDTF">2025-10-21T22:22:00Z</dcterms:created>
  <dcterms:modified xsi:type="dcterms:W3CDTF">2025-10-21T22:22:00Z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6270cd94-d82b-4334-9b04-931e98313ac6</vt:lpwstr>
  </property>
</Properties>
</file>